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Quiz di valutazione iniziale – Insegnanti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Questo quiz è un'auto-riflessione e una valutazione preliminare del modulo.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(tra gli asterischi ** ** sono segnate le risposte corrette) </w:t>
        <w:br w:type="textWrapping"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Q1. Quale delle seguenti definizioni descrive meglio la disinformazione?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Informazioni false diffuse con l'intento deliberato di ingannare.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**b) Informazioni false diffuse senza intenzioni dannose.**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Informazioni vere condivise per causare danni.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Storie divertenti presentate come vere.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Q2. Il CRAAP Framework è un metodo per valutare una fonte in base a: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Pubblico e impatto.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**b) Attualità, rilevanza, autorevolezza, accuratezza e scopo.**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Portata e viralità sui social media.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Popolarità e coinvolgimento.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Q3. Un "titolo sensazionalistico" è un forte indicatore di: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Una fonte di notizie affidabile.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Una notizia di grande interesse pubblico.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**c) Una potenziale notizia falsa o clickbait.**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Un articolo scritto da un esperto.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Q4. Il metodo SIFT è più indicato per: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Ricerche accademiche dettagliate.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Analisi dei contenuti lenta e sistematica.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**c) Verifica rapida e in tempo reale dei contenuti online.**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Creare nuovi contenuti da una varietà di fonti.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Q5. Quale dei seguenti è un comune "segnale di allarme" per individuare immagini generate dall'intelligenza artificiale?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Risoluzione di alta qualità.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**b) Testo distorto o senza senso.**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Uno sfondo dall'aspetto molto naturale.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Illuminazione uniforme.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Q6. Una "camera dell'eco" è una situazione in cui: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**a) Le persone incontrano solo informazioni che rafforzano le loro convinzioni esistenti.**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Un messaggio viene ripetuto su più piattaforme di social media.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Le informazioni vengono condivise in una chat di gruppo di grandi dimensioni.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Un fact-checker smentisce un'affermazione falsa.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Q7. L'affermazione secondo cui "un nuovo programma segreto del governo sta causando problemi di salute" è un esempio di: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**a) Contenuto inventato.**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Contenuto manipolato.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Satira.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Contenuto impostore.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Q8. L'uso della frase di ricerca ("cambiamento climatico") AND istruzione NOT politica è un esempio di: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Pregiudizio algoritmico.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**b) Una ricerca con operatore booleano.**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Una semplice ricerca per parole chiave.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Una ricerca per tipo di file.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Q9. La differenza principale tra disinformazione e disinformazione è: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L'argomento delle informazioni false.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La piattaforma su cui viene condivisa.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**c) L'intento della persona che la diffonde.**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Il numero di persone che la vedono.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Q10. Quale dei seguenti è un passo fondamentale da compiere prima di condividere un post potenzialmente virale sui social media?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Leggere il titolo.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Verificare se anche gli amici lo hanno condiviso.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**c) Fermarsi e verificare la fonte e le affermazioni.**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Aspettare di vedere se diventa popolare.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Q11. Il bias algoritmico si riferisce a: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Il pregiudizio personale di una persona.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**b) Il modo in cui un algoritmo dà priorità a determinate informazioni rispetto ad altre.**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La capacità di un motore di ricerca di trovare informazioni accurate.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Un bug in un'applicazione di social media.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Q12. Le "bolle informative" o "bolle di filtro" sono causate principalmente da: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Le scelte e le abitudini dell'utente.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Gli algoritmi dei social media.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**c) Sia A che B.**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Né A né B.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Q13. Vedi un video su un'attività da svolgere in classe che promette risultati straordinari, ma proviene da un blogger sconosciuto. Per prima cosa dovresti controllare: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Se il video ha molte visualizzazioni.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**b) Le credenziali dell'autore e la reputazione del blog.**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La sezione dei commenti per leggere le opinioni degli utenti.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Q14. I tuoi studenti hanno difficoltà a trovare fonti attendibili per un progetto di ricerca. Il primo passo migliore è: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Dire loro di usare Wikipedia.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**b) Fornire loro un elenco di fonti accademiche e di notizie affidabili.**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Consigliare loro di utilizzare i primi tre risultati di una ricerca su Google.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Q15. Qual è una cosa che speri di imparare in questo modulo? (Risposta aperta)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nvDACIe7hpSsuMWGJ/cyl7JEbw==">CgMxLjA4AHIhMUIwclVVYzBKM2FVR0JBcFhJc1lJU1FxanRzeHZwQnNJ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2013-12-23T23:15:00.0000000Z</dcterms:created>
  <dc:creator>python-docx</dc:creator>
</cp:coreProperties>
</file>